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7368064" name="fefdbf00-ed00-11ef-8c6c-f7b55a4f5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508580" name="fefdbf00-ed00-11ef-8c6c-f7b55a4f5c2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Alle Schlafzimmer / Gang / Wohnzimner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8965845" name="a39527f0-ed07-11ef-a3b7-6de773521c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654709" name="a39527f0-ed07-11ef-a3b7-6de773521c6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6558326" name="c32fabd0-ed07-11ef-8023-350fb28329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539517" name="c32fabd0-ed07-11ef-8023-350fb283292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3477351" name="e8f37cc0-ed07-11ef-ae03-ab2b8dd9dd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45691" name="e8f37cc0-ed07-11ef-ae03-ab2b8dd9dd8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4237613" name="093479d0-ed08-11ef-a6e3-313cd226a3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035882" name="093479d0-ed08-11ef-a6e3-313cd226a37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6829579" name="2db78d60-ed08-11ef-8746-17ada27561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728187" name="2db78d60-ed08-11ef-8746-17ada27561c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0146249" name="566c63c0-ed08-11ef-b5f2-15e2ce831e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193521" name="566c63c0-ed08-11ef-b5f2-15e2ce831e0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7139192" name="6ec4fea0-ed08-11ef-b59e-138f6d3213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391387" name="6ec4fea0-ed08-11ef-b59e-138f6d3213c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2190270" name="7f809830-ed08-11ef-a736-3524a00243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530966" name="7f809830-ed08-11ef-a736-3524a00243e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/ WC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4545653" name="c9e45380-ed08-11ef-b104-49ec0b2d6d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66524" name="c9e45380-ed08-11ef-b104-49ec0b2d6d2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6508375" name="aae5e890-ed08-11ef-a619-5fbf06727c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602753" name="aae5e890-ed08-11ef-a619-5fbf06727c1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2426684" name="e573fd80-ed08-11ef-abac-2d3a10096d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153019" name="e573fd80-ed08-11ef-abac-2d3a10096d3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3960564" name="0662edd0-ed09-11ef-86fb-d158cfe0fc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699149" name="0662edd0-ed09-11ef-86fb-d158cfe0fc7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58650" name="18b8af60-ed09-11ef-9266-c914873e19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003363" name="18b8af60-ed09-11ef-9266-c914873e19e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6145489" name="8afd4f40-ed09-11ef-bd6d-c314a3412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392815" name="8afd4f40-ed09-11ef-bd6d-c314a3412af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239347" name="9bb42de0-ed09-11ef-ae74-5d4c4d0e42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780588" name="9bb42de0-ed09-11ef-ae74-5d4c4d0e420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6070400" name="b627b980-ed09-11ef-92d3-5f9df27809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498241" name="b627b980-ed09-11ef-92d3-5f9df27809d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5380931" name="ca99f270-ed09-11ef-8305-63c543abf0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360628" name="ca99f270-ed09-11ef-8305-63c543abf04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4686073" name="b6460500-ed0b-11ef-9b9f-836b57a88a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5162" name="b6460500-ed0b-11ef-9b9f-836b57a88a0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5698495" name="c99d7f20-ed0b-11ef-afd8-f7c2741f7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082712" name="c99d7f20-ed0b-11ef-afd8-f7c2741f77f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5108424" name="e31322c0-ed0b-11ef-a7e9-b91ebf960d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891564" name="e31322c0-ed0b-11ef-a7e9-b91ebf960d2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Heizöltank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Flanschdichtungen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5688186" name="fa22c2e0-ed0b-11ef-b21b-6d05196c66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938576" name="fa22c2e0-ed0b-11ef-b21b-6d05196c665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7597412" name="3813b1e0-ed0c-11ef-97f6-ff43cee416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07434" name="3813b1e0-ed0c-11ef-97f6-ff43cee416d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5320420" name="543d7900-ed0c-11ef-8bca-85e5d34510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215461" name="543d7900-ed0c-11ef-8bca-85e5d345108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Gesammtes Haus </w:t>
            </w:r>
          </w:p>
          <w:p>
            <w:pPr>
              <w:spacing w:before="0" w:after="0" w:line="240" w:lineRule="auto"/>
            </w:pPr>
            <w:r>
              <w:t>UG / EG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9362592" name="5cff2ec0-ed0d-11ef-b0f0-d9049309c3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427284" name="5cff2ec0-ed0d-11ef-b0f0-d9049309c34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7607820" name="bed8ed20-ed0d-11ef-aa81-49d473462e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114447" name="bed8ed20-ed0d-11ef-aa81-49d473462ec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UG/ EG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0965691" name="08566720-ed0e-11ef-a1d0-85a179991a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410640" name="08566720-ed0e-11ef-a1d0-85a179991a3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0196102" name="aedd8460-ed0f-11ef-be49-51d8c3a86c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516015" name="aedd8460-ed0f-11ef-be49-51d8c3a86cc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</w:t>
            </w:r>
          </w:p>
        </w:tc>
        <w:tc>
          <w:p>
            <w:pPr>
              <w:spacing w:before="0" w:after="0" w:line="240" w:lineRule="auto"/>
            </w:pPr>
            <w:r>
              <w:t>Flanschdichtungen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9344658" name="5250ee70-ed10-11ef-a535-ebc580ae6c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345671" name="5250ee70-ed10-11ef-a535-ebc580ae6c1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Gesammtes UG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3661415" name="a1f9ff70-ed10-11ef-9593-6ff2a314f7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529573" name="a1f9ff70-ed10-11ef-9593-6ff2a314f7f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Buchslistrasse 15A, 5453 Remetschwil</w:t>
          </w:r>
        </w:p>
        <w:p>
          <w:pPr>
            <w:spacing w:before="0" w:after="0"/>
          </w:pPr>
          <w:r>
            <w:t>177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